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41ACA" w14:textId="77777777" w:rsidR="001B609B" w:rsidRDefault="000F7669">
      <w:pPr>
        <w:jc w:val="both"/>
      </w:pPr>
      <w:r>
        <w:rPr>
          <w:rFonts w:ascii="Times New Roman" w:hAnsi="Times New Roman"/>
          <w:b/>
          <w:sz w:val="24"/>
        </w:rPr>
        <w:t>STF-JKA-1-10</w:t>
      </w:r>
    </w:p>
    <w:p w14:paraId="1F64A023" w14:textId="72A3658E" w:rsidR="001B609B" w:rsidRDefault="000F7669">
      <w:pPr>
        <w:jc w:val="both"/>
      </w:pPr>
      <w:r>
        <w:rPr>
          <w:rFonts w:ascii="Times New Roman" w:hAnsi="Times New Roman"/>
          <w:sz w:val="24"/>
          <w:u w:val="single"/>
        </w:rPr>
        <w:t xml:space="preserve">Question: </w:t>
      </w:r>
    </w:p>
    <w:p w14:paraId="72600FA4" w14:textId="77777777" w:rsidR="001B609B" w:rsidRDefault="000F7669">
      <w:r>
        <w:rPr>
          <w:rFonts w:ascii="Times New Roman" w:hAnsi="Times New Roman"/>
          <w:sz w:val="24"/>
        </w:rPr>
        <w:t>Provide copies of the ELCC studies relied on for modeling ELCC values for renewable resources in Aurora,</w:t>
      </w:r>
    </w:p>
    <w:p w14:paraId="6A44F7DE" w14:textId="77777777" w:rsidR="001B609B" w:rsidRDefault="000F7669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Response: </w:t>
      </w:r>
    </w:p>
    <w:p w14:paraId="447E3E35" w14:textId="5AEC9746" w:rsidR="00637AFB" w:rsidRDefault="009C47B1" w:rsidP="000F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7B1">
        <w:rPr>
          <w:rFonts w:ascii="Times New Roman" w:hAnsi="Times New Roman" w:cs="Times New Roman"/>
          <w:sz w:val="24"/>
          <w:szCs w:val="24"/>
        </w:rPr>
        <w:t>Please see</w:t>
      </w:r>
      <w:r w:rsidR="00516D9D">
        <w:rPr>
          <w:rFonts w:ascii="Times New Roman" w:hAnsi="Times New Roman" w:cs="Times New Roman"/>
          <w:sz w:val="24"/>
          <w:szCs w:val="24"/>
        </w:rPr>
        <w:t xml:space="preserve"> </w:t>
      </w:r>
      <w:r w:rsidR="00637AFB">
        <w:rPr>
          <w:rFonts w:ascii="Times New Roman" w:hAnsi="Times New Roman" w:cs="Times New Roman"/>
          <w:sz w:val="24"/>
          <w:szCs w:val="24"/>
        </w:rPr>
        <w:t>STF-JKA-1-10 Attachment A</w:t>
      </w:r>
      <w:r w:rsidR="00516D9D">
        <w:rPr>
          <w:rFonts w:ascii="Times New Roman" w:hAnsi="Times New Roman" w:cs="Times New Roman"/>
          <w:sz w:val="24"/>
          <w:szCs w:val="24"/>
        </w:rPr>
        <w:t xml:space="preserve"> for</w:t>
      </w:r>
      <w:r w:rsidR="000C4BA4">
        <w:rPr>
          <w:rFonts w:ascii="Times New Roman" w:hAnsi="Times New Roman" w:cs="Times New Roman"/>
          <w:sz w:val="24"/>
          <w:szCs w:val="24"/>
        </w:rPr>
        <w:t xml:space="preserve"> </w:t>
      </w:r>
      <w:r w:rsidR="00BB2079">
        <w:rPr>
          <w:rFonts w:ascii="Times New Roman" w:hAnsi="Times New Roman" w:cs="Times New Roman"/>
          <w:sz w:val="24"/>
          <w:szCs w:val="24"/>
        </w:rPr>
        <w:t xml:space="preserve">existing, planned, </w:t>
      </w:r>
      <w:r w:rsidR="00C456B6">
        <w:rPr>
          <w:rFonts w:ascii="Times New Roman" w:hAnsi="Times New Roman" w:cs="Times New Roman"/>
          <w:sz w:val="24"/>
          <w:szCs w:val="24"/>
        </w:rPr>
        <w:t>comm</w:t>
      </w:r>
      <w:r w:rsidR="007303EE">
        <w:rPr>
          <w:rFonts w:ascii="Times New Roman" w:hAnsi="Times New Roman" w:cs="Times New Roman"/>
          <w:sz w:val="24"/>
          <w:szCs w:val="24"/>
        </w:rPr>
        <w:t>itt</w:t>
      </w:r>
      <w:r w:rsidR="00101000">
        <w:rPr>
          <w:rFonts w:ascii="Times New Roman" w:hAnsi="Times New Roman" w:cs="Times New Roman"/>
          <w:sz w:val="24"/>
          <w:szCs w:val="24"/>
        </w:rPr>
        <w:t xml:space="preserve">ed, and generic expansion </w:t>
      </w:r>
      <w:r w:rsidR="00516D9D">
        <w:rPr>
          <w:rFonts w:ascii="Times New Roman" w:hAnsi="Times New Roman" w:cs="Times New Roman"/>
          <w:sz w:val="24"/>
          <w:szCs w:val="24"/>
        </w:rPr>
        <w:t>BESS resources</w:t>
      </w:r>
      <w:r w:rsidR="00A1688A">
        <w:rPr>
          <w:rFonts w:ascii="Times New Roman" w:hAnsi="Times New Roman" w:cs="Times New Roman"/>
          <w:sz w:val="24"/>
          <w:szCs w:val="24"/>
        </w:rPr>
        <w:t xml:space="preserve"> modeled </w:t>
      </w:r>
      <w:r w:rsidR="00FC6B29">
        <w:rPr>
          <w:rFonts w:ascii="Times New Roman" w:hAnsi="Times New Roman" w:cs="Times New Roman"/>
          <w:sz w:val="24"/>
          <w:szCs w:val="24"/>
        </w:rPr>
        <w:t>in the Aurora cases</w:t>
      </w:r>
      <w:r w:rsidR="00516D9D">
        <w:rPr>
          <w:rFonts w:ascii="Times New Roman" w:hAnsi="Times New Roman" w:cs="Times New Roman"/>
          <w:sz w:val="24"/>
          <w:szCs w:val="24"/>
        </w:rPr>
        <w:t>.</w:t>
      </w:r>
    </w:p>
    <w:p w14:paraId="2A2FABD0" w14:textId="77777777" w:rsidR="00516D9D" w:rsidRDefault="00516D9D" w:rsidP="000F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89ED7" w14:textId="51340A54" w:rsidR="00A1688A" w:rsidRDefault="00516D9D" w:rsidP="000F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</w:t>
      </w:r>
      <w:r w:rsidR="00831D65">
        <w:rPr>
          <w:rFonts w:ascii="Times New Roman" w:hAnsi="Times New Roman" w:cs="Times New Roman"/>
          <w:sz w:val="24"/>
          <w:szCs w:val="24"/>
        </w:rPr>
        <w:t xml:space="preserve"> </w:t>
      </w:r>
      <w:r w:rsidR="00863A3D" w:rsidRPr="00863A3D">
        <w:rPr>
          <w:rFonts w:ascii="Times New Roman" w:hAnsi="Times New Roman" w:cs="Times New Roman"/>
          <w:sz w:val="24"/>
          <w:szCs w:val="24"/>
        </w:rPr>
        <w:t xml:space="preserve">STF-JKA-1-10 Attachment </w:t>
      </w:r>
      <w:r w:rsidR="005D7549">
        <w:rPr>
          <w:rFonts w:ascii="Times New Roman" w:hAnsi="Times New Roman" w:cs="Times New Roman"/>
          <w:sz w:val="24"/>
          <w:szCs w:val="24"/>
        </w:rPr>
        <w:t>B</w:t>
      </w:r>
      <w:r w:rsidR="00863A3D">
        <w:rPr>
          <w:rFonts w:ascii="Times New Roman" w:hAnsi="Times New Roman" w:cs="Times New Roman"/>
          <w:sz w:val="24"/>
          <w:szCs w:val="24"/>
        </w:rPr>
        <w:t xml:space="preserve"> for generic expansion wind resources</w:t>
      </w:r>
      <w:r w:rsidR="00FC6B29">
        <w:rPr>
          <w:rFonts w:ascii="Times New Roman" w:hAnsi="Times New Roman" w:cs="Times New Roman"/>
          <w:sz w:val="24"/>
          <w:szCs w:val="24"/>
        </w:rPr>
        <w:t xml:space="preserve"> modeled in the Aurora cases</w:t>
      </w:r>
      <w:r w:rsidR="00863A3D">
        <w:rPr>
          <w:rFonts w:ascii="Times New Roman" w:hAnsi="Times New Roman" w:cs="Times New Roman"/>
          <w:sz w:val="24"/>
          <w:szCs w:val="24"/>
        </w:rPr>
        <w:t>.</w:t>
      </w:r>
    </w:p>
    <w:p w14:paraId="2B7D5702" w14:textId="77777777" w:rsidR="00A1688A" w:rsidRDefault="00A1688A" w:rsidP="000F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D4D2C1" w14:textId="362C5245" w:rsidR="00F11877" w:rsidRDefault="00F11877" w:rsidP="000F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7B1">
        <w:rPr>
          <w:rFonts w:ascii="Times New Roman" w:hAnsi="Times New Roman" w:cs="Times New Roman"/>
          <w:sz w:val="24"/>
          <w:szCs w:val="24"/>
        </w:rPr>
        <w:t>Please see</w:t>
      </w:r>
      <w:r>
        <w:rPr>
          <w:rFonts w:ascii="Times New Roman" w:hAnsi="Times New Roman" w:cs="Times New Roman"/>
          <w:sz w:val="24"/>
          <w:szCs w:val="24"/>
        </w:rPr>
        <w:t xml:space="preserve"> STF-JKA-1-10 Attachment </w:t>
      </w:r>
      <w:r w:rsidR="005D754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for existing, planned, and committed solar resources modeled in the Aurora cases.</w:t>
      </w:r>
    </w:p>
    <w:p w14:paraId="3F641534" w14:textId="77777777" w:rsidR="00CD7A7D" w:rsidRDefault="00CD7A7D" w:rsidP="000F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BC8AE6" w14:textId="6EF1C834" w:rsidR="00A8106F" w:rsidRDefault="00CD7A7D" w:rsidP="000F72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 STF-JKA-</w:t>
      </w:r>
      <w:r w:rsidR="00163821">
        <w:rPr>
          <w:rFonts w:ascii="Times New Roman" w:hAnsi="Times New Roman" w:cs="Times New Roman"/>
          <w:sz w:val="24"/>
          <w:szCs w:val="24"/>
        </w:rPr>
        <w:t>1-10 Attachment D for the worksheet for a</w:t>
      </w:r>
      <w:r w:rsidR="00163821" w:rsidRPr="4E6D64C6">
        <w:rPr>
          <w:rFonts w:ascii="Times New Roman" w:hAnsi="Times New Roman" w:cs="Times New Roman"/>
          <w:sz w:val="24"/>
          <w:szCs w:val="24"/>
        </w:rPr>
        <w:t xml:space="preserve"> generic solar expansion study conducted in addition to the 5.7 GW of embedded solar to determine diversified solar ELCC values at penetrations up to 130 GW.</w:t>
      </w:r>
    </w:p>
    <w:sectPr w:rsidR="00A8106F" w:rsidSect="005841F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E4D1B" w14:textId="77777777" w:rsidR="005030F7" w:rsidRDefault="005030F7">
      <w:pPr>
        <w:spacing w:after="0" w:line="240" w:lineRule="auto"/>
      </w:pPr>
      <w:r>
        <w:separator/>
      </w:r>
    </w:p>
  </w:endnote>
  <w:endnote w:type="continuationSeparator" w:id="0">
    <w:p w14:paraId="3A48DE97" w14:textId="77777777" w:rsidR="005030F7" w:rsidRDefault="005030F7">
      <w:pPr>
        <w:spacing w:after="0" w:line="240" w:lineRule="auto"/>
      </w:pPr>
      <w:r>
        <w:continuationSeparator/>
      </w:r>
    </w:p>
  </w:endnote>
  <w:endnote w:type="continuationNotice" w:id="1">
    <w:p w14:paraId="6BEA0258" w14:textId="77777777" w:rsidR="005030F7" w:rsidRDefault="005030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27503" w14:textId="3CB72CC7" w:rsidR="001B609B" w:rsidRDefault="000F7669">
    <w:pPr>
      <w:pStyle w:val="Footer"/>
    </w:pPr>
    <w:r>
      <w:rPr>
        <w:rFonts w:ascii="Times New Roman" w:hAnsi="Times New Roman"/>
        <w:sz w:val="24"/>
      </w:rPr>
      <w:t>Contact:</w:t>
    </w:r>
    <w:r w:rsidR="00132969">
      <w:rPr>
        <w:rFonts w:ascii="Times New Roman" w:hAnsi="Times New Roman"/>
        <w:sz w:val="24"/>
      </w:rPr>
      <w:t xml:space="preserve"> Brandon Looney/Randy Hubbert</w:t>
    </w:r>
    <w:r>
      <w:rPr>
        <w:rFonts w:ascii="Times New Roman" w:hAnsi="Times New Roman"/>
        <w:sz w:val="24"/>
      </w:rPr>
      <w:tab/>
    </w:r>
    <w:r w:rsidRPr="00250174">
      <w:rPr>
        <w:rFonts w:ascii="Times New Roman" w:hAnsi="Times New Roman"/>
        <w:sz w:val="24"/>
      </w:rPr>
      <w:tab/>
      <w:t xml:space="preserve">Page </w:t>
    </w:r>
    <w:r w:rsidRPr="00250174">
      <w:rPr>
        <w:rFonts w:ascii="Times New Roman" w:hAnsi="Times New Roman"/>
        <w:sz w:val="24"/>
      </w:rPr>
      <w:fldChar w:fldCharType="begin"/>
    </w:r>
    <w:r w:rsidRPr="00250174">
      <w:rPr>
        <w:rFonts w:ascii="Times New Roman" w:hAnsi="Times New Roman"/>
        <w:sz w:val="24"/>
      </w:rPr>
      <w:instrText xml:space="preserve"> PAGE  \* Arabic  \* MERGEFORMAT </w:instrText>
    </w:r>
    <w:r w:rsidRPr="00250174">
      <w:rPr>
        <w:rFonts w:ascii="Times New Roman" w:hAnsi="Times New Roman"/>
        <w:sz w:val="24"/>
      </w:rPr>
      <w:fldChar w:fldCharType="separate"/>
    </w:r>
    <w:r w:rsidRPr="00250174">
      <w:rPr>
        <w:rFonts w:ascii="Times New Roman" w:hAnsi="Times New Roman"/>
        <w:noProof/>
        <w:sz w:val="24"/>
      </w:rPr>
      <w:t>1</w:t>
    </w:r>
    <w:r w:rsidRPr="00250174">
      <w:rPr>
        <w:rFonts w:ascii="Times New Roman" w:hAnsi="Times New Roman"/>
        <w:sz w:val="24"/>
      </w:rPr>
      <w:fldChar w:fldCharType="end"/>
    </w:r>
    <w:r w:rsidRPr="00250174">
      <w:rPr>
        <w:rFonts w:ascii="Times New Roman" w:hAnsi="Times New Roman"/>
        <w:sz w:val="24"/>
      </w:rPr>
      <w:t xml:space="preserve"> of </w:t>
    </w:r>
    <w:r w:rsidRPr="00250174">
      <w:rPr>
        <w:rFonts w:ascii="Times New Roman" w:hAnsi="Times New Roman"/>
        <w:sz w:val="24"/>
      </w:rPr>
      <w:fldChar w:fldCharType="begin"/>
    </w:r>
    <w:r w:rsidRPr="00250174">
      <w:rPr>
        <w:rFonts w:ascii="Times New Roman" w:hAnsi="Times New Roman"/>
        <w:sz w:val="24"/>
      </w:rPr>
      <w:instrText xml:space="preserve"> NUMPAGES  \* Arabic  \* MERGEFORMAT </w:instrText>
    </w:r>
    <w:r w:rsidRPr="00250174">
      <w:rPr>
        <w:rFonts w:ascii="Times New Roman" w:hAnsi="Times New Roman"/>
        <w:sz w:val="24"/>
      </w:rPr>
      <w:fldChar w:fldCharType="separate"/>
    </w:r>
    <w:r w:rsidRPr="00250174">
      <w:rPr>
        <w:rFonts w:ascii="Times New Roman" w:hAnsi="Times New Roman"/>
        <w:noProof/>
        <w:sz w:val="24"/>
      </w:rPr>
      <w:t>2</w:t>
    </w:r>
    <w:r w:rsidRPr="00250174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58BE3" w14:textId="77777777" w:rsidR="005030F7" w:rsidRDefault="005030F7">
      <w:pPr>
        <w:spacing w:after="0" w:line="240" w:lineRule="auto"/>
      </w:pPr>
      <w:r>
        <w:separator/>
      </w:r>
    </w:p>
  </w:footnote>
  <w:footnote w:type="continuationSeparator" w:id="0">
    <w:p w14:paraId="08E2A83D" w14:textId="77777777" w:rsidR="005030F7" w:rsidRDefault="005030F7">
      <w:pPr>
        <w:spacing w:after="0" w:line="240" w:lineRule="auto"/>
      </w:pPr>
      <w:r>
        <w:continuationSeparator/>
      </w:r>
    </w:p>
  </w:footnote>
  <w:footnote w:type="continuationNotice" w:id="1">
    <w:p w14:paraId="5983304C" w14:textId="77777777" w:rsidR="005030F7" w:rsidRDefault="005030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64F21" w14:textId="77777777" w:rsidR="005841F3" w:rsidRPr="00D62A4A" w:rsidRDefault="005841F3" w:rsidP="005841F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7F66AB7B" w14:textId="77777777" w:rsidR="005841F3" w:rsidRPr="00D62A4A" w:rsidRDefault="005841F3" w:rsidP="005841F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20CD8FB0" w14:textId="77777777" w:rsidR="005841F3" w:rsidRPr="00D62A4A" w:rsidRDefault="005841F3" w:rsidP="005841F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090E0C1D" w14:textId="77777777" w:rsidR="005841F3" w:rsidRPr="00D62A4A" w:rsidRDefault="005841F3" w:rsidP="005841F3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7AF35859" w14:textId="77777777" w:rsidR="005841F3" w:rsidRPr="00D62A4A" w:rsidRDefault="005841F3" w:rsidP="005841F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649147CA" w14:textId="77777777" w:rsidR="005841F3" w:rsidRPr="00D62A4A" w:rsidRDefault="005841F3" w:rsidP="005841F3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7A0F7581" w14:textId="2F58A3F2" w:rsidR="001B609B" w:rsidRPr="005841F3" w:rsidRDefault="001B609B" w:rsidP="005841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9474147">
    <w:abstractNumId w:val="8"/>
  </w:num>
  <w:num w:numId="2" w16cid:durableId="1029338560">
    <w:abstractNumId w:val="6"/>
  </w:num>
  <w:num w:numId="3" w16cid:durableId="382602548">
    <w:abstractNumId w:val="5"/>
  </w:num>
  <w:num w:numId="4" w16cid:durableId="1837842784">
    <w:abstractNumId w:val="4"/>
  </w:num>
  <w:num w:numId="5" w16cid:durableId="613292241">
    <w:abstractNumId w:val="7"/>
  </w:num>
  <w:num w:numId="6" w16cid:durableId="2026126379">
    <w:abstractNumId w:val="3"/>
  </w:num>
  <w:num w:numId="7" w16cid:durableId="85465509">
    <w:abstractNumId w:val="2"/>
  </w:num>
  <w:num w:numId="8" w16cid:durableId="551382181">
    <w:abstractNumId w:val="1"/>
  </w:num>
  <w:num w:numId="9" w16cid:durableId="22631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AE7"/>
    <w:rsid w:val="00011F40"/>
    <w:rsid w:val="000145FB"/>
    <w:rsid w:val="00015810"/>
    <w:rsid w:val="00034616"/>
    <w:rsid w:val="0006063C"/>
    <w:rsid w:val="00063C88"/>
    <w:rsid w:val="00081C1E"/>
    <w:rsid w:val="000A7AFB"/>
    <w:rsid w:val="000B7D57"/>
    <w:rsid w:val="000C1C1A"/>
    <w:rsid w:val="000C441B"/>
    <w:rsid w:val="000C4BA4"/>
    <w:rsid w:val="000D534E"/>
    <w:rsid w:val="000F722C"/>
    <w:rsid w:val="000F7669"/>
    <w:rsid w:val="00101000"/>
    <w:rsid w:val="00125F06"/>
    <w:rsid w:val="00132969"/>
    <w:rsid w:val="00140391"/>
    <w:rsid w:val="0015074B"/>
    <w:rsid w:val="00155103"/>
    <w:rsid w:val="00163821"/>
    <w:rsid w:val="00174080"/>
    <w:rsid w:val="00180C0A"/>
    <w:rsid w:val="001A1C56"/>
    <w:rsid w:val="001B152F"/>
    <w:rsid w:val="001B609B"/>
    <w:rsid w:val="00221071"/>
    <w:rsid w:val="00230006"/>
    <w:rsid w:val="00233CE2"/>
    <w:rsid w:val="00236696"/>
    <w:rsid w:val="00250174"/>
    <w:rsid w:val="00251611"/>
    <w:rsid w:val="00277BE0"/>
    <w:rsid w:val="002805CE"/>
    <w:rsid w:val="0028304B"/>
    <w:rsid w:val="00287577"/>
    <w:rsid w:val="002878D8"/>
    <w:rsid w:val="0029555A"/>
    <w:rsid w:val="0029639D"/>
    <w:rsid w:val="002A3BE5"/>
    <w:rsid w:val="002C6E71"/>
    <w:rsid w:val="002C7CC4"/>
    <w:rsid w:val="00313150"/>
    <w:rsid w:val="00326F90"/>
    <w:rsid w:val="0037652A"/>
    <w:rsid w:val="0038115E"/>
    <w:rsid w:val="003846DB"/>
    <w:rsid w:val="003970EE"/>
    <w:rsid w:val="003A2FE1"/>
    <w:rsid w:val="003D20DC"/>
    <w:rsid w:val="003D70F9"/>
    <w:rsid w:val="004114C2"/>
    <w:rsid w:val="00444FD0"/>
    <w:rsid w:val="004542F5"/>
    <w:rsid w:val="004628B6"/>
    <w:rsid w:val="004654B7"/>
    <w:rsid w:val="004825D3"/>
    <w:rsid w:val="004A2F9C"/>
    <w:rsid w:val="004A4E46"/>
    <w:rsid w:val="004C0BA2"/>
    <w:rsid w:val="004C1577"/>
    <w:rsid w:val="005030F7"/>
    <w:rsid w:val="00506363"/>
    <w:rsid w:val="00516D9D"/>
    <w:rsid w:val="00563B2F"/>
    <w:rsid w:val="00580CF8"/>
    <w:rsid w:val="005841F3"/>
    <w:rsid w:val="005954A9"/>
    <w:rsid w:val="005C28C1"/>
    <w:rsid w:val="005C5A73"/>
    <w:rsid w:val="005D7549"/>
    <w:rsid w:val="005E0E9F"/>
    <w:rsid w:val="005F3241"/>
    <w:rsid w:val="00607FAA"/>
    <w:rsid w:val="006358A3"/>
    <w:rsid w:val="00637AFB"/>
    <w:rsid w:val="006403C5"/>
    <w:rsid w:val="00670649"/>
    <w:rsid w:val="00674CA4"/>
    <w:rsid w:val="00684D0C"/>
    <w:rsid w:val="00692C40"/>
    <w:rsid w:val="00697930"/>
    <w:rsid w:val="006C343A"/>
    <w:rsid w:val="006D21C7"/>
    <w:rsid w:val="006D59F3"/>
    <w:rsid w:val="006D7D06"/>
    <w:rsid w:val="006E61CF"/>
    <w:rsid w:val="007303EE"/>
    <w:rsid w:val="00735613"/>
    <w:rsid w:val="00735BCB"/>
    <w:rsid w:val="0075272D"/>
    <w:rsid w:val="00787BA1"/>
    <w:rsid w:val="007910F5"/>
    <w:rsid w:val="00792846"/>
    <w:rsid w:val="007A4F45"/>
    <w:rsid w:val="007C3254"/>
    <w:rsid w:val="007F7668"/>
    <w:rsid w:val="008120FC"/>
    <w:rsid w:val="00812E09"/>
    <w:rsid w:val="00831D65"/>
    <w:rsid w:val="00834A21"/>
    <w:rsid w:val="0083520D"/>
    <w:rsid w:val="00836765"/>
    <w:rsid w:val="00843E9F"/>
    <w:rsid w:val="00863A3D"/>
    <w:rsid w:val="00871CB6"/>
    <w:rsid w:val="00875626"/>
    <w:rsid w:val="008B3D4D"/>
    <w:rsid w:val="008B6BB5"/>
    <w:rsid w:val="008B7D0C"/>
    <w:rsid w:val="008C0699"/>
    <w:rsid w:val="008C215D"/>
    <w:rsid w:val="009020EC"/>
    <w:rsid w:val="00906648"/>
    <w:rsid w:val="00930A86"/>
    <w:rsid w:val="0093768B"/>
    <w:rsid w:val="00955419"/>
    <w:rsid w:val="00956E80"/>
    <w:rsid w:val="009814CB"/>
    <w:rsid w:val="00982323"/>
    <w:rsid w:val="00983A52"/>
    <w:rsid w:val="0098557A"/>
    <w:rsid w:val="00987D8A"/>
    <w:rsid w:val="009A23E2"/>
    <w:rsid w:val="009C47B1"/>
    <w:rsid w:val="009C5987"/>
    <w:rsid w:val="009D14F8"/>
    <w:rsid w:val="009E13B3"/>
    <w:rsid w:val="009F0152"/>
    <w:rsid w:val="00A16519"/>
    <w:rsid w:val="00A16863"/>
    <w:rsid w:val="00A1688A"/>
    <w:rsid w:val="00A31C27"/>
    <w:rsid w:val="00A40DED"/>
    <w:rsid w:val="00A722F6"/>
    <w:rsid w:val="00A8106F"/>
    <w:rsid w:val="00A84012"/>
    <w:rsid w:val="00AA1794"/>
    <w:rsid w:val="00AA1D8D"/>
    <w:rsid w:val="00AA5C92"/>
    <w:rsid w:val="00AB1769"/>
    <w:rsid w:val="00AC306A"/>
    <w:rsid w:val="00B20135"/>
    <w:rsid w:val="00B47730"/>
    <w:rsid w:val="00B5100B"/>
    <w:rsid w:val="00BB2079"/>
    <w:rsid w:val="00BC22C1"/>
    <w:rsid w:val="00BC2DA2"/>
    <w:rsid w:val="00BE1168"/>
    <w:rsid w:val="00C0636D"/>
    <w:rsid w:val="00C14C3B"/>
    <w:rsid w:val="00C24E4B"/>
    <w:rsid w:val="00C2792B"/>
    <w:rsid w:val="00C456B6"/>
    <w:rsid w:val="00C803B8"/>
    <w:rsid w:val="00CB0664"/>
    <w:rsid w:val="00CC6225"/>
    <w:rsid w:val="00CD1C62"/>
    <w:rsid w:val="00CD7A7D"/>
    <w:rsid w:val="00D45650"/>
    <w:rsid w:val="00D45794"/>
    <w:rsid w:val="00D50CD7"/>
    <w:rsid w:val="00D65918"/>
    <w:rsid w:val="00D84263"/>
    <w:rsid w:val="00D858CB"/>
    <w:rsid w:val="00D859EF"/>
    <w:rsid w:val="00D94FBF"/>
    <w:rsid w:val="00DA51F7"/>
    <w:rsid w:val="00DD2F03"/>
    <w:rsid w:val="00DD3D56"/>
    <w:rsid w:val="00DE364A"/>
    <w:rsid w:val="00DF2E6C"/>
    <w:rsid w:val="00E43902"/>
    <w:rsid w:val="00E47505"/>
    <w:rsid w:val="00E57E97"/>
    <w:rsid w:val="00E640C9"/>
    <w:rsid w:val="00E664FB"/>
    <w:rsid w:val="00E80F2F"/>
    <w:rsid w:val="00E876E0"/>
    <w:rsid w:val="00EA22E6"/>
    <w:rsid w:val="00EB654C"/>
    <w:rsid w:val="00EC288F"/>
    <w:rsid w:val="00ED0262"/>
    <w:rsid w:val="00F01E4D"/>
    <w:rsid w:val="00F11877"/>
    <w:rsid w:val="00F14DF8"/>
    <w:rsid w:val="00F23BC4"/>
    <w:rsid w:val="00F33CC9"/>
    <w:rsid w:val="00F37085"/>
    <w:rsid w:val="00F464A3"/>
    <w:rsid w:val="00F645F5"/>
    <w:rsid w:val="00F7474B"/>
    <w:rsid w:val="00FC59B5"/>
    <w:rsid w:val="00FC693F"/>
    <w:rsid w:val="00FC6B29"/>
    <w:rsid w:val="0A3E006B"/>
    <w:rsid w:val="0F8B6BE1"/>
    <w:rsid w:val="248F8551"/>
    <w:rsid w:val="2EA84353"/>
    <w:rsid w:val="45A3F651"/>
    <w:rsid w:val="4E6D64C6"/>
    <w:rsid w:val="53D9732C"/>
    <w:rsid w:val="68AC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877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69793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979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79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79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9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93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9793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02A14D-A773-43AD-A82A-78BC823EE320}"/>
</file>

<file path=customXml/itemProps3.xml><?xml version="1.0" encoding="utf-8"?>
<ds:datastoreItem xmlns:ds="http://schemas.openxmlformats.org/officeDocument/2006/customXml" ds:itemID="{FF3017B3-DD0D-4B6C-A464-823B07A8A1F1}"/>
</file>

<file path=customXml/itemProps4.xml><?xml version="1.0" encoding="utf-8"?>
<ds:datastoreItem xmlns:ds="http://schemas.openxmlformats.org/officeDocument/2006/customXml" ds:itemID="{AD2059C3-89BE-4859-8350-7EBAD6DDA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2025-02-27T22:13:00Z</dcterms:created>
  <dcterms:modified xsi:type="dcterms:W3CDTF">2025-02-27T22:13:00Z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2025-02-27T22:13:26Z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83e6637a-3ccb-4bb4-a159-a0f7e58d7da6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3229400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